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23" w:rsidRPr="0080487E" w:rsidRDefault="00712923" w:rsidP="00712923">
      <w:pPr>
        <w:ind w:left="5812"/>
        <w:jc w:val="center"/>
        <w:rPr>
          <w:rFonts w:ascii="Times New Roman" w:hAnsi="Times New Roman"/>
          <w:b/>
          <w:sz w:val="20"/>
          <w:szCs w:val="32"/>
          <w:lang w:val="uk-UA"/>
        </w:rPr>
      </w:pPr>
      <w:r>
        <w:rPr>
          <w:rFonts w:ascii="Times New Roman" w:hAnsi="Times New Roman"/>
          <w:b/>
          <w:sz w:val="20"/>
          <w:szCs w:val="32"/>
          <w:lang w:val="uk-UA"/>
        </w:rPr>
        <w:t>Додаток</w:t>
      </w:r>
      <w:r w:rsidR="00886FAD">
        <w:rPr>
          <w:rFonts w:ascii="Times New Roman" w:hAnsi="Times New Roman"/>
          <w:b/>
          <w:sz w:val="20"/>
          <w:szCs w:val="32"/>
          <w:lang w:val="uk-UA"/>
        </w:rPr>
        <w:t xml:space="preserve"> </w:t>
      </w:r>
      <w:r>
        <w:rPr>
          <w:rFonts w:ascii="Times New Roman" w:hAnsi="Times New Roman"/>
          <w:b/>
          <w:sz w:val="20"/>
          <w:szCs w:val="32"/>
          <w:lang w:val="uk-UA"/>
        </w:rPr>
        <w:t>1</w:t>
      </w:r>
      <w:r w:rsidRPr="0080487E">
        <w:rPr>
          <w:rFonts w:ascii="Times New Roman" w:hAnsi="Times New Roman"/>
          <w:b/>
          <w:sz w:val="20"/>
          <w:szCs w:val="32"/>
          <w:lang w:val="uk-UA"/>
        </w:rPr>
        <w:t xml:space="preserve"> до листа від</w:t>
      </w:r>
      <w:r w:rsidR="00886FAD">
        <w:rPr>
          <w:rFonts w:ascii="Times New Roman" w:hAnsi="Times New Roman"/>
          <w:b/>
          <w:sz w:val="20"/>
          <w:szCs w:val="32"/>
          <w:lang w:val="uk-UA"/>
        </w:rPr>
        <w:t xml:space="preserve"> 17</w:t>
      </w:r>
      <w:r w:rsidR="002D0B06">
        <w:rPr>
          <w:rFonts w:ascii="Times New Roman" w:hAnsi="Times New Roman"/>
          <w:b/>
          <w:sz w:val="20"/>
          <w:szCs w:val="32"/>
          <w:lang w:val="uk-UA"/>
        </w:rPr>
        <w:t>.10</w:t>
      </w:r>
      <w:r w:rsidRPr="0080487E">
        <w:rPr>
          <w:rFonts w:ascii="Times New Roman" w:hAnsi="Times New Roman"/>
          <w:b/>
          <w:sz w:val="20"/>
          <w:szCs w:val="32"/>
          <w:lang w:val="uk-UA"/>
        </w:rPr>
        <w:t>.2017 року</w:t>
      </w:r>
    </w:p>
    <w:p w:rsidR="00712923" w:rsidRPr="0080487E" w:rsidRDefault="008B3CF7" w:rsidP="00712923">
      <w:pPr>
        <w:tabs>
          <w:tab w:val="left" w:pos="5387"/>
        </w:tabs>
        <w:ind w:left="5812" w:hanging="1701"/>
        <w:jc w:val="center"/>
        <w:rPr>
          <w:rFonts w:ascii="Times New Roman" w:hAnsi="Times New Roman"/>
          <w:b/>
          <w:sz w:val="20"/>
          <w:szCs w:val="32"/>
          <w:lang w:val="uk-UA"/>
        </w:rPr>
      </w:pPr>
      <w:r>
        <w:rPr>
          <w:rFonts w:ascii="Times New Roman" w:hAnsi="Times New Roman"/>
          <w:b/>
          <w:sz w:val="20"/>
          <w:szCs w:val="32"/>
          <w:lang w:val="uk-UA"/>
        </w:rPr>
        <w:t>№ 01-26/401</w:t>
      </w:r>
      <w:r w:rsidR="00712923" w:rsidRPr="0080487E">
        <w:rPr>
          <w:rFonts w:ascii="Times New Roman" w:hAnsi="Times New Roman"/>
          <w:b/>
          <w:sz w:val="20"/>
          <w:szCs w:val="32"/>
          <w:lang w:val="uk-UA"/>
        </w:rPr>
        <w:t>/ТО-1</w:t>
      </w:r>
      <w:r w:rsidR="002D0B06">
        <w:rPr>
          <w:rFonts w:ascii="Times New Roman" w:hAnsi="Times New Roman"/>
          <w:b/>
          <w:sz w:val="20"/>
          <w:szCs w:val="32"/>
          <w:lang w:val="uk-UA"/>
        </w:rPr>
        <w:t>7</w:t>
      </w:r>
    </w:p>
    <w:p w:rsidR="00712923" w:rsidRDefault="00712923" w:rsidP="00D714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2923" w:rsidRDefault="00712923" w:rsidP="00D714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142F" w:rsidRPr="00712923" w:rsidRDefault="00D7142F" w:rsidP="00D714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923">
        <w:rPr>
          <w:rFonts w:ascii="Times New Roman" w:hAnsi="Times New Roman" w:cs="Times New Roman"/>
          <w:b/>
          <w:sz w:val="28"/>
          <w:szCs w:val="28"/>
          <w:lang w:val="uk-UA"/>
        </w:rPr>
        <w:t>Інструкція кандидата по роботі в системі оцінювання знань Національного агентства з питань державної служби</w:t>
      </w:r>
    </w:p>
    <w:p w:rsidR="00D7142F" w:rsidRPr="00712923" w:rsidRDefault="00D7142F">
      <w:pPr>
        <w:rPr>
          <w:rFonts w:ascii="Times New Roman" w:hAnsi="Times New Roman" w:cs="Times New Roman"/>
          <w:lang w:val="ru-RU"/>
        </w:rPr>
      </w:pPr>
    </w:p>
    <w:p w:rsidR="00267880" w:rsidRPr="00712923" w:rsidRDefault="00D7142F" w:rsidP="0071292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129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Вхід </w:t>
      </w:r>
      <w:r w:rsidR="00712923" w:rsidRPr="00712923">
        <w:rPr>
          <w:rFonts w:ascii="Times New Roman" w:hAnsi="Times New Roman" w:cs="Times New Roman"/>
          <w:b/>
          <w:i/>
          <w:sz w:val="28"/>
          <w:szCs w:val="28"/>
          <w:lang w:val="uk-UA"/>
        </w:rPr>
        <w:t>кандидата в систему оцінювання</w:t>
      </w:r>
    </w:p>
    <w:p w:rsidR="00712923" w:rsidRPr="00712923" w:rsidRDefault="00712923" w:rsidP="0071292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142F" w:rsidRPr="00712923" w:rsidRDefault="00D7142F" w:rsidP="0071292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712923">
        <w:rPr>
          <w:rFonts w:ascii="Times New Roman" w:hAnsi="Times New Roman" w:cs="Times New Roman"/>
          <w:sz w:val="28"/>
          <w:lang w:val="uk-UA"/>
        </w:rPr>
        <w:t xml:space="preserve">Для входу в систему оцінювання знань кандидат повинен ввести на сторінці логін і пароль, виданий йому </w:t>
      </w:r>
      <w:r w:rsidR="002D0B06">
        <w:rPr>
          <w:rFonts w:ascii="Times New Roman" w:hAnsi="Times New Roman" w:cs="Times New Roman"/>
          <w:sz w:val="28"/>
          <w:lang w:val="uk-UA"/>
        </w:rPr>
        <w:t>адміністратором Національного агентства України з питань державної служби</w:t>
      </w:r>
      <w:r w:rsidRPr="00712923">
        <w:rPr>
          <w:rFonts w:ascii="Times New Roman" w:hAnsi="Times New Roman" w:cs="Times New Roman"/>
          <w:sz w:val="28"/>
          <w:lang w:val="uk-UA"/>
        </w:rPr>
        <w:t>.</w:t>
      </w:r>
    </w:p>
    <w:p w:rsidR="00D7142F" w:rsidRDefault="00D7142F" w:rsidP="00D7142F">
      <w:pPr>
        <w:rPr>
          <w:lang w:val="ru-RU"/>
        </w:rPr>
      </w:pPr>
    </w:p>
    <w:p w:rsidR="00D7142F" w:rsidRDefault="00D7142F" w:rsidP="00D7142F">
      <w:pPr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278347" cy="385810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7-09-17 at 20.11.08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968" cy="3866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2F" w:rsidRDefault="00D7142F" w:rsidP="00D7142F">
      <w:pPr>
        <w:rPr>
          <w:lang w:val="ru-RU"/>
        </w:rPr>
      </w:pPr>
    </w:p>
    <w:p w:rsidR="0021613F" w:rsidRDefault="00D7142F" w:rsidP="00D7142F">
      <w:pPr>
        <w:rPr>
          <w:rFonts w:ascii="Times New Roman" w:hAnsi="Times New Roman" w:cs="Times New Roman"/>
          <w:sz w:val="28"/>
          <w:lang w:val="uk-UA"/>
        </w:rPr>
      </w:pPr>
      <w:r w:rsidRPr="00712923">
        <w:rPr>
          <w:rFonts w:ascii="Times New Roman" w:hAnsi="Times New Roman" w:cs="Times New Roman"/>
          <w:sz w:val="28"/>
          <w:lang w:val="uk-UA"/>
        </w:rPr>
        <w:t xml:space="preserve">При успішній </w:t>
      </w:r>
      <w:r w:rsidR="00495615" w:rsidRPr="00712923">
        <w:rPr>
          <w:rFonts w:ascii="Times New Roman" w:hAnsi="Times New Roman" w:cs="Times New Roman"/>
          <w:sz w:val="28"/>
          <w:lang w:val="uk-UA"/>
        </w:rPr>
        <w:t>автентифікації</w:t>
      </w:r>
      <w:r w:rsidRPr="00712923">
        <w:rPr>
          <w:rFonts w:ascii="Times New Roman" w:hAnsi="Times New Roman" w:cs="Times New Roman"/>
          <w:sz w:val="28"/>
          <w:lang w:val="uk-UA"/>
        </w:rPr>
        <w:t xml:space="preserve"> кандидат пот</w:t>
      </w:r>
      <w:r w:rsidR="0021613F" w:rsidRPr="00712923">
        <w:rPr>
          <w:rFonts w:ascii="Times New Roman" w:hAnsi="Times New Roman" w:cs="Times New Roman"/>
          <w:sz w:val="28"/>
          <w:lang w:val="uk-UA"/>
        </w:rPr>
        <w:t>рапляє в свій особистий кабінет.</w:t>
      </w:r>
    </w:p>
    <w:p w:rsidR="00712923" w:rsidRPr="00712923" w:rsidRDefault="00712923" w:rsidP="00D7142F">
      <w:pPr>
        <w:rPr>
          <w:rFonts w:ascii="Times New Roman" w:hAnsi="Times New Roman" w:cs="Times New Roman"/>
          <w:sz w:val="28"/>
          <w:lang w:val="uk-UA"/>
        </w:rPr>
      </w:pPr>
    </w:p>
    <w:p w:rsidR="0021613F" w:rsidRDefault="0021613F" w:rsidP="00D7142F">
      <w:pPr>
        <w:rPr>
          <w:lang w:val="uk-UA"/>
        </w:rPr>
      </w:pPr>
      <w:r w:rsidRPr="0021613F">
        <w:rPr>
          <w:noProof/>
          <w:lang w:val="ru-RU" w:eastAsia="ru-RU"/>
        </w:rPr>
        <w:lastRenderedPageBreak/>
        <w:drawing>
          <wp:inline distT="0" distB="0" distL="0" distR="0">
            <wp:extent cx="5715000" cy="2552700"/>
            <wp:effectExtent l="0" t="0" r="0" b="0"/>
            <wp:docPr id="2" name="Picture 2" descr="/Users/aleksus/Desktop/Screen Shot 2017-09-17 at 20.18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aleksus/Desktop/Screen Shot 2017-09-17 at 20.18.3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3F" w:rsidRPr="00712923" w:rsidRDefault="0021613F" w:rsidP="0071292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7142F" w:rsidRPr="00712923" w:rsidRDefault="00D7142F" w:rsidP="0071292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12923">
        <w:rPr>
          <w:rFonts w:ascii="Times New Roman" w:hAnsi="Times New Roman" w:cs="Times New Roman"/>
          <w:b/>
          <w:i/>
          <w:sz w:val="28"/>
          <w:szCs w:val="28"/>
          <w:lang w:val="uk-UA"/>
        </w:rPr>
        <w:t>Особистий кабінет складається з трьох елементів:</w:t>
      </w:r>
    </w:p>
    <w:p w:rsidR="00712923" w:rsidRPr="001D1A4F" w:rsidRDefault="00712923" w:rsidP="00712923">
      <w:pPr>
        <w:jc w:val="center"/>
        <w:rPr>
          <w:rFonts w:ascii="Times New Roman" w:hAnsi="Times New Roman" w:cs="Times New Roman"/>
          <w:sz w:val="32"/>
          <w:szCs w:val="28"/>
          <w:lang w:val="uk-UA"/>
        </w:rPr>
      </w:pPr>
    </w:p>
    <w:p w:rsidR="00D7142F" w:rsidRPr="002D0B06" w:rsidRDefault="001D1A4F" w:rsidP="001D1A4F">
      <w:pPr>
        <w:pStyle w:val="a3"/>
        <w:ind w:left="0"/>
        <w:rPr>
          <w:rFonts w:ascii="Times New Roman" w:hAnsi="Times New Roman" w:cs="Times New Roman"/>
          <w:b/>
          <w:sz w:val="28"/>
          <w:lang w:val="uk-UA"/>
        </w:rPr>
      </w:pPr>
      <w:r w:rsidRPr="002D0B06">
        <w:rPr>
          <w:rFonts w:ascii="Times New Roman" w:hAnsi="Times New Roman" w:cs="Times New Roman"/>
          <w:b/>
          <w:sz w:val="28"/>
          <w:lang w:val="uk-UA"/>
        </w:rPr>
        <w:t xml:space="preserve">1. </w:t>
      </w:r>
      <w:r w:rsidR="00D7142F" w:rsidRPr="002D0B06">
        <w:rPr>
          <w:rFonts w:ascii="Times New Roman" w:hAnsi="Times New Roman" w:cs="Times New Roman"/>
          <w:b/>
          <w:sz w:val="28"/>
          <w:lang w:val="uk-UA"/>
        </w:rPr>
        <w:t xml:space="preserve">Головне меню (знаходиться зліва) </w:t>
      </w:r>
    </w:p>
    <w:p w:rsidR="001D1A4F" w:rsidRDefault="001D1A4F" w:rsidP="001D1A4F">
      <w:pPr>
        <w:pStyle w:val="a3"/>
        <w:ind w:left="0"/>
        <w:rPr>
          <w:rFonts w:ascii="Times New Roman" w:hAnsi="Times New Roman" w:cs="Times New Roman"/>
          <w:sz w:val="28"/>
          <w:lang w:val="uk-UA"/>
        </w:rPr>
      </w:pPr>
    </w:p>
    <w:p w:rsidR="001D1A4F" w:rsidRPr="001D1A4F" w:rsidRDefault="001D1A4F" w:rsidP="001D1A4F">
      <w:pPr>
        <w:spacing w:line="276" w:lineRule="auto"/>
        <w:rPr>
          <w:rFonts w:ascii="Times New Roman" w:hAnsi="Times New Roman" w:cs="Times New Roman"/>
          <w:sz w:val="28"/>
          <w:lang w:val="uk-UA"/>
        </w:rPr>
      </w:pPr>
      <w:r w:rsidRPr="001D1A4F">
        <w:rPr>
          <w:rFonts w:ascii="Times New Roman" w:hAnsi="Times New Roman" w:cs="Times New Roman"/>
          <w:sz w:val="28"/>
          <w:lang w:val="uk-UA"/>
        </w:rPr>
        <w:t>Головне меню складається з пунктів:</w:t>
      </w:r>
    </w:p>
    <w:p w:rsidR="001D1A4F" w:rsidRPr="001D1A4F" w:rsidRDefault="001D1A4F" w:rsidP="001D1A4F">
      <w:pPr>
        <w:spacing w:line="276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1. </w:t>
      </w:r>
      <w:r w:rsidRPr="001D1A4F">
        <w:rPr>
          <w:rFonts w:ascii="Times New Roman" w:hAnsi="Times New Roman" w:cs="Times New Roman"/>
          <w:sz w:val="28"/>
          <w:lang w:val="uk-UA"/>
        </w:rPr>
        <w:t>Мої вакансії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1D1A4F" w:rsidRPr="001D1A4F" w:rsidRDefault="001D1A4F" w:rsidP="001D1A4F">
      <w:pPr>
        <w:spacing w:line="276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2. </w:t>
      </w:r>
      <w:r w:rsidRPr="001D1A4F">
        <w:rPr>
          <w:rFonts w:ascii="Times New Roman" w:hAnsi="Times New Roman" w:cs="Times New Roman"/>
          <w:sz w:val="28"/>
          <w:lang w:val="uk-UA"/>
        </w:rPr>
        <w:t>Мої тести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1D1A4F" w:rsidRPr="001D1A4F" w:rsidRDefault="001D1A4F" w:rsidP="001D1A4F">
      <w:pPr>
        <w:pStyle w:val="a3"/>
        <w:spacing w:line="276" w:lineRule="auto"/>
        <w:ind w:left="0"/>
        <w:rPr>
          <w:rFonts w:ascii="Times New Roman" w:hAnsi="Times New Roman" w:cs="Times New Roman"/>
          <w:sz w:val="28"/>
          <w:lang w:val="uk-UA"/>
        </w:rPr>
      </w:pPr>
    </w:p>
    <w:p w:rsidR="00712923" w:rsidRDefault="00712923" w:rsidP="00712923">
      <w:pPr>
        <w:pStyle w:val="a3"/>
        <w:rPr>
          <w:lang w:val="uk-UA"/>
        </w:rPr>
      </w:pPr>
    </w:p>
    <w:p w:rsidR="0021613F" w:rsidRDefault="0021613F" w:rsidP="00507B58">
      <w:pPr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1177706" cy="1800451"/>
            <wp:effectExtent l="0" t="0" r="3810" b="0"/>
            <wp:docPr id="5" name="Picture 5" descr="/Users/aleksus/Desktop/Screen Shot 2017-09-17 at 21.04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/Users/aleksus/Desktop/Screen Shot 2017-09-17 at 21.04.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404" cy="181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3F" w:rsidRPr="001D1A4F" w:rsidRDefault="0021613F" w:rsidP="0021613F">
      <w:pPr>
        <w:rPr>
          <w:rFonts w:ascii="Times New Roman" w:hAnsi="Times New Roman" w:cs="Times New Roman"/>
          <w:lang w:val="uk-UA"/>
        </w:rPr>
      </w:pPr>
    </w:p>
    <w:p w:rsidR="00A560B9" w:rsidRPr="002D0B06" w:rsidRDefault="001D1A4F" w:rsidP="001D1A4F">
      <w:pPr>
        <w:rPr>
          <w:rFonts w:ascii="Times New Roman" w:hAnsi="Times New Roman" w:cs="Times New Roman"/>
          <w:b/>
          <w:sz w:val="28"/>
          <w:lang w:val="uk-UA"/>
        </w:rPr>
      </w:pPr>
      <w:r w:rsidRPr="002D0B06">
        <w:rPr>
          <w:rFonts w:ascii="Times New Roman" w:hAnsi="Times New Roman" w:cs="Times New Roman"/>
          <w:b/>
          <w:sz w:val="28"/>
          <w:lang w:val="uk-UA"/>
        </w:rPr>
        <w:t xml:space="preserve">2. </w:t>
      </w:r>
      <w:r w:rsidR="00D7142F" w:rsidRPr="002D0B06">
        <w:rPr>
          <w:rFonts w:ascii="Times New Roman" w:hAnsi="Times New Roman" w:cs="Times New Roman"/>
          <w:b/>
          <w:sz w:val="28"/>
          <w:lang w:val="uk-UA"/>
        </w:rPr>
        <w:t>Основний робочий екран</w:t>
      </w:r>
    </w:p>
    <w:p w:rsidR="0021613F" w:rsidRDefault="0021613F" w:rsidP="00507B58">
      <w:pPr>
        <w:pStyle w:val="a3"/>
        <w:jc w:val="both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27700" cy="1689100"/>
            <wp:effectExtent l="0" t="0" r="6350" b="6350"/>
            <wp:docPr id="6" name="Picture 6" descr="/Users/aleksus/Desktop/Screen Shot 2017-09-17 at 21.05.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/Users/aleksus/Desktop/Screen Shot 2017-09-17 at 21.05.4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3F" w:rsidRPr="00507800" w:rsidRDefault="0021613F" w:rsidP="0021613F">
      <w:pPr>
        <w:pStyle w:val="a3"/>
        <w:rPr>
          <w:lang w:val="uk-UA"/>
        </w:rPr>
      </w:pPr>
    </w:p>
    <w:p w:rsidR="00866339" w:rsidRDefault="00866339" w:rsidP="001D1A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6339" w:rsidRDefault="00866339" w:rsidP="001D1A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6339" w:rsidRDefault="00866339" w:rsidP="001D1A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142F" w:rsidRPr="002D0B06" w:rsidRDefault="001D1A4F" w:rsidP="001D1A4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0B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3. </w:t>
      </w:r>
      <w:r w:rsidR="00A560B9" w:rsidRPr="002D0B06">
        <w:rPr>
          <w:rFonts w:ascii="Times New Roman" w:hAnsi="Times New Roman" w:cs="Times New Roman"/>
          <w:b/>
          <w:sz w:val="28"/>
          <w:szCs w:val="28"/>
          <w:lang w:val="uk-UA"/>
        </w:rPr>
        <w:t>Допоміжна панель (знаходиться зверху).</w:t>
      </w:r>
    </w:p>
    <w:p w:rsidR="001D1A4F" w:rsidRDefault="001D1A4F" w:rsidP="001D1A4F">
      <w:pPr>
        <w:rPr>
          <w:rFonts w:ascii="Times New Roman" w:hAnsi="Times New Roman" w:cs="Times New Roman"/>
          <w:lang w:val="uk-UA"/>
        </w:rPr>
      </w:pPr>
    </w:p>
    <w:p w:rsidR="001D1A4F" w:rsidRPr="001D1A4F" w:rsidRDefault="00B97103" w:rsidP="001D1A4F">
      <w:pPr>
        <w:ind w:firstLine="709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 панелі видно Прізвище, ім’я та по батькові</w:t>
      </w:r>
      <w:r w:rsidR="001D1A4F" w:rsidRPr="001D1A4F">
        <w:rPr>
          <w:rFonts w:ascii="Times New Roman" w:hAnsi="Times New Roman" w:cs="Times New Roman"/>
          <w:sz w:val="28"/>
          <w:lang w:val="uk-UA"/>
        </w:rPr>
        <w:t xml:space="preserve"> кандидата </w:t>
      </w:r>
      <w:r>
        <w:rPr>
          <w:rFonts w:ascii="Times New Roman" w:hAnsi="Times New Roman" w:cs="Times New Roman"/>
          <w:sz w:val="28"/>
          <w:lang w:val="uk-UA"/>
        </w:rPr>
        <w:t>та</w:t>
      </w:r>
      <w:r w:rsidR="001D1A4F" w:rsidRPr="001D1A4F">
        <w:rPr>
          <w:rFonts w:ascii="Times New Roman" w:hAnsi="Times New Roman" w:cs="Times New Roman"/>
          <w:sz w:val="28"/>
          <w:lang w:val="uk-UA"/>
        </w:rPr>
        <w:t xml:space="preserve"> кнопк</w:t>
      </w:r>
      <w:r>
        <w:rPr>
          <w:rFonts w:ascii="Times New Roman" w:hAnsi="Times New Roman" w:cs="Times New Roman"/>
          <w:sz w:val="28"/>
          <w:lang w:val="uk-UA"/>
        </w:rPr>
        <w:t>у</w:t>
      </w:r>
      <w:r w:rsidR="001D1A4F" w:rsidRPr="001D1A4F">
        <w:rPr>
          <w:rFonts w:ascii="Times New Roman" w:hAnsi="Times New Roman" w:cs="Times New Roman"/>
          <w:sz w:val="28"/>
          <w:lang w:val="uk-UA"/>
        </w:rPr>
        <w:t xml:space="preserve"> виходу з </w:t>
      </w:r>
      <w:r>
        <w:rPr>
          <w:rFonts w:ascii="Times New Roman" w:hAnsi="Times New Roman" w:cs="Times New Roman"/>
          <w:sz w:val="28"/>
          <w:lang w:val="uk-UA"/>
        </w:rPr>
        <w:t xml:space="preserve">особистого </w:t>
      </w:r>
      <w:r w:rsidR="001D1A4F" w:rsidRPr="001D1A4F">
        <w:rPr>
          <w:rFonts w:ascii="Times New Roman" w:hAnsi="Times New Roman" w:cs="Times New Roman"/>
          <w:sz w:val="28"/>
          <w:lang w:val="uk-UA"/>
        </w:rPr>
        <w:t>кабінету.</w:t>
      </w:r>
    </w:p>
    <w:p w:rsidR="001D1A4F" w:rsidRPr="001D1A4F" w:rsidRDefault="001D1A4F" w:rsidP="001D1A4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1613F" w:rsidRDefault="0021613F" w:rsidP="00B97103">
      <w:pPr>
        <w:pStyle w:val="a3"/>
        <w:ind w:left="0"/>
        <w:rPr>
          <w:lang w:val="uk-UA"/>
        </w:rPr>
      </w:pPr>
    </w:p>
    <w:p w:rsidR="0021613F" w:rsidRPr="00507800" w:rsidRDefault="0021613F" w:rsidP="0021613F">
      <w:pPr>
        <w:pStyle w:val="a3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27700" cy="749300"/>
            <wp:effectExtent l="0" t="0" r="6350" b="0"/>
            <wp:docPr id="4" name="Picture 4" descr="/Users/aleksus/Desktop/Screen Shot 2017-09-17 at 21.03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Users/aleksus/Desktop/Screen Shot 2017-09-17 at 21.03.5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3F" w:rsidRPr="001D1A4F" w:rsidRDefault="0021613F" w:rsidP="00D7142F">
      <w:pPr>
        <w:rPr>
          <w:rFonts w:ascii="Times New Roman" w:hAnsi="Times New Roman" w:cs="Times New Roman"/>
          <w:lang w:val="uk-UA"/>
        </w:rPr>
      </w:pPr>
    </w:p>
    <w:p w:rsidR="00A560B9" w:rsidRDefault="00A560B9" w:rsidP="00A560B9">
      <w:pPr>
        <w:rPr>
          <w:lang w:val="ru-RU"/>
        </w:rPr>
      </w:pPr>
    </w:p>
    <w:p w:rsidR="00AB4C26" w:rsidRDefault="00AB4C26" w:rsidP="00AB4C26">
      <w:pPr>
        <w:spacing w:line="276" w:lineRule="auto"/>
        <w:ind w:firstLine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Мої вакансії</w:t>
      </w:r>
    </w:p>
    <w:p w:rsidR="00A560B9" w:rsidRPr="00AB4C26" w:rsidRDefault="00507800" w:rsidP="00AB4C26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4C26">
        <w:rPr>
          <w:rFonts w:ascii="Times New Roman" w:hAnsi="Times New Roman" w:cs="Times New Roman"/>
          <w:sz w:val="28"/>
          <w:szCs w:val="28"/>
          <w:lang w:val="uk-UA"/>
        </w:rPr>
        <w:t>Даний розділ меню відображає список всіх вакансій кандидата, за як</w:t>
      </w:r>
      <w:r w:rsidR="00AB4C26" w:rsidRPr="00AB4C26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він </w:t>
      </w:r>
      <w:r w:rsidR="00AB4C26"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повинен пройти тестування або 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проходив. Вакансія містить назву </w:t>
      </w:r>
      <w:r w:rsidR="00AB4C26" w:rsidRPr="00AB4C26">
        <w:rPr>
          <w:rFonts w:ascii="Times New Roman" w:hAnsi="Times New Roman" w:cs="Times New Roman"/>
          <w:sz w:val="28"/>
          <w:szCs w:val="28"/>
          <w:lang w:val="uk-UA"/>
        </w:rPr>
        <w:t>посадита її опис. Присутня є кнопка «Переглянутися тести»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>, по якій кандидат може переглянути список тестів, які він проходив по даній вакансії або повинен пройти.</w:t>
      </w:r>
    </w:p>
    <w:p w:rsidR="00AB4C26" w:rsidRDefault="00AB4C26" w:rsidP="00AB4C26">
      <w:pPr>
        <w:spacing w:after="240" w:line="276" w:lineRule="auto"/>
        <w:ind w:firstLine="411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Мої тести</w:t>
      </w:r>
    </w:p>
    <w:p w:rsidR="00A560B9" w:rsidRPr="00AB4C26" w:rsidRDefault="00507800" w:rsidP="00AB4C26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4C26">
        <w:rPr>
          <w:rFonts w:ascii="Times New Roman" w:hAnsi="Times New Roman" w:cs="Times New Roman"/>
          <w:sz w:val="28"/>
          <w:szCs w:val="28"/>
          <w:lang w:val="uk-UA"/>
        </w:rPr>
        <w:t>Даний розділ меню відображає список всіх тестів, який кандидат проходив або повинен пройти. Кожен тест містить назву тест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ування та вакансії, а також кнопку для проходження тестування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або перегляду результату 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 xml:space="preserve">пройденого 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>тесту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154E" w:rsidRDefault="00D9154E" w:rsidP="00A560B9">
      <w:pPr>
        <w:rPr>
          <w:lang w:val="uk-UA"/>
        </w:rPr>
      </w:pPr>
    </w:p>
    <w:p w:rsidR="00D9154E" w:rsidRDefault="00AB4C26" w:rsidP="00AB4C2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4C26">
        <w:rPr>
          <w:rFonts w:ascii="Times New Roman" w:hAnsi="Times New Roman" w:cs="Times New Roman"/>
          <w:b/>
          <w:sz w:val="28"/>
          <w:szCs w:val="28"/>
          <w:lang w:val="uk-UA"/>
        </w:rPr>
        <w:t>Проходження тесту</w:t>
      </w:r>
    </w:p>
    <w:p w:rsidR="00AB4C26" w:rsidRPr="00AB4C26" w:rsidRDefault="00AB4C26" w:rsidP="00AB4C2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154E" w:rsidRPr="00AB4C26" w:rsidRDefault="00D9154E" w:rsidP="00AB4C26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4C26">
        <w:rPr>
          <w:rFonts w:ascii="Times New Roman" w:hAnsi="Times New Roman" w:cs="Times New Roman"/>
          <w:sz w:val="28"/>
          <w:szCs w:val="28"/>
          <w:lang w:val="uk-UA"/>
        </w:rPr>
        <w:t>Для проходження тестування, кандидат повинен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 xml:space="preserve"> обратиі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з списку тестів необхідної вакансії 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– вид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тест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уваннята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натиснути кнопку 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>Розпочати тест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. Кандидат може почати тест, якщо він йому доступний з </w:t>
      </w:r>
      <w:r w:rsidR="00B97103">
        <w:rPr>
          <w:rFonts w:ascii="Times New Roman" w:hAnsi="Times New Roman" w:cs="Times New Roman"/>
          <w:sz w:val="28"/>
          <w:szCs w:val="28"/>
          <w:lang w:val="uk-UA"/>
        </w:rPr>
        <w:t>обмеженим інтервалом часу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. Якщо тест не доступний, 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то замість кнопки«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>Розпочати тест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буде відображати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дата і час,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 xml:space="preserve"> з якої кандидат зможе почати проходження тесту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ван</w:t>
      </w:r>
      <w:r w:rsidR="002D0B0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B4C2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AB4C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142F" w:rsidRDefault="00D9154E" w:rsidP="00D9154E">
      <w:pPr>
        <w:jc w:val="center"/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2752725" cy="3085269"/>
            <wp:effectExtent l="0" t="0" r="0" b="1270"/>
            <wp:docPr id="3" name="Picture 3" descr="/Users/aleksus/Desktop/Screen Shot 2017-09-17 at 20.56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aleksus/Desktop/Screen Shot 2017-09-17 at 20.56.1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06" cy="3090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42F" w:rsidRPr="00B97103" w:rsidRDefault="00D7142F" w:rsidP="00B9710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495615" w:rsidRPr="00B97103" w:rsidRDefault="00495615" w:rsidP="00B9710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B97103">
        <w:rPr>
          <w:rFonts w:ascii="Times New Roman" w:hAnsi="Times New Roman" w:cs="Times New Roman"/>
          <w:sz w:val="28"/>
          <w:lang w:val="uk-UA"/>
        </w:rPr>
        <w:t>Як тільки кандидат почне проходження тесту</w:t>
      </w:r>
      <w:r w:rsidR="00B97103">
        <w:rPr>
          <w:rFonts w:ascii="Times New Roman" w:hAnsi="Times New Roman" w:cs="Times New Roman"/>
          <w:sz w:val="28"/>
          <w:lang w:val="uk-UA"/>
        </w:rPr>
        <w:t>вання</w:t>
      </w:r>
      <w:r w:rsidRPr="00B97103">
        <w:rPr>
          <w:rFonts w:ascii="Times New Roman" w:hAnsi="Times New Roman" w:cs="Times New Roman"/>
          <w:sz w:val="28"/>
          <w:lang w:val="uk-UA"/>
        </w:rPr>
        <w:t xml:space="preserve">, йому буде запропоновано ввести </w:t>
      </w:r>
      <w:r w:rsidRPr="00B97103">
        <w:rPr>
          <w:rFonts w:ascii="Times New Roman" w:hAnsi="Times New Roman" w:cs="Times New Roman"/>
          <w:b/>
          <w:sz w:val="28"/>
          <w:lang w:val="uk-UA"/>
        </w:rPr>
        <w:t>ПІН код(видається адміністратором</w:t>
      </w:r>
      <w:r w:rsidR="00B97103" w:rsidRPr="00B97103">
        <w:rPr>
          <w:rFonts w:ascii="Times New Roman" w:hAnsi="Times New Roman" w:cs="Times New Roman"/>
          <w:b/>
          <w:sz w:val="28"/>
          <w:lang w:val="uk-UA"/>
        </w:rPr>
        <w:t xml:space="preserve"> НАДС</w:t>
      </w:r>
      <w:r w:rsidRPr="00B97103">
        <w:rPr>
          <w:rFonts w:ascii="Times New Roman" w:hAnsi="Times New Roman" w:cs="Times New Roman"/>
          <w:b/>
          <w:sz w:val="28"/>
          <w:lang w:val="uk-UA"/>
        </w:rPr>
        <w:t>).</w:t>
      </w:r>
      <w:r w:rsidRPr="00B97103">
        <w:rPr>
          <w:rFonts w:ascii="Times New Roman" w:hAnsi="Times New Roman" w:cs="Times New Roman"/>
          <w:sz w:val="28"/>
          <w:lang w:val="uk-UA"/>
        </w:rPr>
        <w:t xml:space="preserve"> Кандидат повинен ввести пін код </w:t>
      </w:r>
      <w:r w:rsidR="00B97103">
        <w:rPr>
          <w:rFonts w:ascii="Times New Roman" w:hAnsi="Times New Roman" w:cs="Times New Roman"/>
          <w:sz w:val="28"/>
          <w:lang w:val="uk-UA"/>
        </w:rPr>
        <w:t>та</w:t>
      </w:r>
      <w:r w:rsidRPr="00B97103">
        <w:rPr>
          <w:rFonts w:ascii="Times New Roman" w:hAnsi="Times New Roman" w:cs="Times New Roman"/>
          <w:sz w:val="28"/>
          <w:lang w:val="uk-UA"/>
        </w:rPr>
        <w:t xml:space="preserve"> натиснути кнопку </w:t>
      </w:r>
      <w:r w:rsidR="00B97103">
        <w:rPr>
          <w:rFonts w:ascii="Times New Roman" w:hAnsi="Times New Roman" w:cs="Times New Roman"/>
          <w:sz w:val="28"/>
          <w:lang w:val="uk-UA"/>
        </w:rPr>
        <w:t>«</w:t>
      </w:r>
      <w:r w:rsidRPr="00B97103">
        <w:rPr>
          <w:rFonts w:ascii="Times New Roman" w:hAnsi="Times New Roman" w:cs="Times New Roman"/>
          <w:sz w:val="28"/>
          <w:lang w:val="uk-UA"/>
        </w:rPr>
        <w:t>Далі</w:t>
      </w:r>
      <w:r w:rsidR="00B97103">
        <w:rPr>
          <w:rFonts w:ascii="Times New Roman" w:hAnsi="Times New Roman" w:cs="Times New Roman"/>
          <w:sz w:val="28"/>
          <w:lang w:val="uk-UA"/>
        </w:rPr>
        <w:t>»</w:t>
      </w:r>
      <w:r w:rsidRPr="00B97103">
        <w:rPr>
          <w:rFonts w:ascii="Times New Roman" w:hAnsi="Times New Roman" w:cs="Times New Roman"/>
          <w:sz w:val="28"/>
          <w:lang w:val="uk-UA"/>
        </w:rPr>
        <w:t>.</w:t>
      </w:r>
    </w:p>
    <w:p w:rsidR="00495615" w:rsidRDefault="00495615" w:rsidP="00495615">
      <w:pPr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27700" cy="3009900"/>
            <wp:effectExtent l="0" t="0" r="6350" b="0"/>
            <wp:docPr id="7" name="Picture 7" descr="/Users/aleksus/Desktop/Screen Shot 2017-09-17 at 21.09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/Users/aleksus/Desktop/Screen Shot 2017-09-17 at 21.09.0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615" w:rsidRDefault="00495615" w:rsidP="00495615">
      <w:pPr>
        <w:rPr>
          <w:lang w:val="uk-UA"/>
        </w:rPr>
      </w:pPr>
    </w:p>
    <w:p w:rsidR="00495615" w:rsidRPr="00B97103" w:rsidRDefault="00495615" w:rsidP="00B97103">
      <w:pPr>
        <w:spacing w:line="276" w:lineRule="auto"/>
        <w:ind w:firstLine="709"/>
        <w:rPr>
          <w:rFonts w:ascii="Times New Roman" w:hAnsi="Times New Roman" w:cs="Times New Roman"/>
          <w:sz w:val="28"/>
          <w:lang w:val="uk-UA"/>
        </w:rPr>
      </w:pPr>
      <w:r w:rsidRPr="00B97103">
        <w:rPr>
          <w:rFonts w:ascii="Times New Roman" w:hAnsi="Times New Roman" w:cs="Times New Roman"/>
          <w:sz w:val="28"/>
          <w:lang w:val="uk-UA"/>
        </w:rPr>
        <w:t>Якщо код введений вірно, кандидат потрапляє на сторінку ознайомлення з системою проходження тесту.</w:t>
      </w:r>
    </w:p>
    <w:p w:rsidR="00495615" w:rsidRDefault="00495615" w:rsidP="00495615">
      <w:pPr>
        <w:rPr>
          <w:lang w:val="uk-UA"/>
        </w:rPr>
      </w:pPr>
    </w:p>
    <w:p w:rsidR="00495615" w:rsidRDefault="00495615" w:rsidP="00495615">
      <w:pPr>
        <w:rPr>
          <w:lang w:val="uk-UA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715000" cy="3060700"/>
            <wp:effectExtent l="0" t="0" r="0" b="6350"/>
            <wp:docPr id="8" name="Picture 8" descr="/Users/aleksus/Desktop/Screen Shot 2017-09-17 at 21.13.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/Users/aleksus/Desktop/Screen Shot 2017-09-17 at 21.13.39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615" w:rsidRDefault="00495615" w:rsidP="00495615">
      <w:pPr>
        <w:rPr>
          <w:lang w:val="ru-RU"/>
        </w:rPr>
      </w:pPr>
    </w:p>
    <w:p w:rsidR="00495615" w:rsidRPr="00B97103" w:rsidRDefault="00B97103" w:rsidP="00B9710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допомогою кнопок «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>Назад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uk-UA"/>
        </w:rPr>
        <w:t>«Далі» є можливість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 xml:space="preserve"> переходити по розділах сторінки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 xml:space="preserve"> ознайомлюватися </w:t>
      </w:r>
      <w:r w:rsidR="000E5A44">
        <w:rPr>
          <w:rFonts w:ascii="Times New Roman" w:hAnsi="Times New Roman" w:cs="Times New Roman"/>
          <w:sz w:val="28"/>
          <w:szCs w:val="28"/>
          <w:lang w:val="uk-UA"/>
        </w:rPr>
        <w:t>з системою проходження тестування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>. Як тільки ви побажаєте завершити знайомство з системою, т</w:t>
      </w:r>
      <w:r w:rsidR="000E5A44">
        <w:rPr>
          <w:rFonts w:ascii="Times New Roman" w:hAnsi="Times New Roman" w:cs="Times New Roman"/>
          <w:sz w:val="28"/>
          <w:szCs w:val="28"/>
          <w:lang w:val="uk-UA"/>
        </w:rPr>
        <w:t>о натисніть кнопку «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>Завершити ознайомлення</w:t>
      </w:r>
      <w:r w:rsidR="000E5A4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95615" w:rsidRPr="00B971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5615" w:rsidRPr="00115B1D" w:rsidRDefault="00115B1D" w:rsidP="00115B1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51A4C" w:rsidRPr="00115B1D">
        <w:rPr>
          <w:rFonts w:ascii="Times New Roman" w:hAnsi="Times New Roman" w:cs="Times New Roman"/>
          <w:sz w:val="28"/>
          <w:szCs w:val="28"/>
          <w:lang w:val="uk-UA"/>
        </w:rPr>
        <w:t>очати тест</w:t>
      </w:r>
      <w:r>
        <w:rPr>
          <w:rFonts w:ascii="Times New Roman" w:hAnsi="Times New Roman" w:cs="Times New Roman"/>
          <w:sz w:val="28"/>
          <w:szCs w:val="28"/>
          <w:lang w:val="uk-UA"/>
        </w:rPr>
        <w:t>ування, можливо</w:t>
      </w:r>
      <w:r w:rsidR="00651A4C" w:rsidRPr="00115B1D">
        <w:rPr>
          <w:rFonts w:ascii="Times New Roman" w:hAnsi="Times New Roman" w:cs="Times New Roman"/>
          <w:sz w:val="28"/>
          <w:szCs w:val="28"/>
          <w:lang w:val="uk-UA"/>
        </w:rPr>
        <w:t xml:space="preserve"> тільки натиснувши кнопку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51A4C" w:rsidRPr="00115B1D">
        <w:rPr>
          <w:rFonts w:ascii="Times New Roman" w:hAnsi="Times New Roman" w:cs="Times New Roman"/>
          <w:sz w:val="28"/>
          <w:szCs w:val="28"/>
          <w:lang w:val="uk-UA"/>
        </w:rPr>
        <w:t>Розпочати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95615" w:rsidRDefault="00651A4C" w:rsidP="00495615">
      <w:pPr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600700" cy="2628900"/>
            <wp:effectExtent l="0" t="0" r="0" b="0"/>
            <wp:docPr id="9" name="Picture 9" descr="/Users/aleksus/Desktop/Screen Shot 2017-09-17 at 21.23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/Users/aleksus/Desktop/Screen Shot 2017-09-17 at 21.23.0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4C" w:rsidRDefault="00651A4C" w:rsidP="00495615">
      <w:pPr>
        <w:rPr>
          <w:lang w:val="uk-UA"/>
        </w:rPr>
      </w:pPr>
    </w:p>
    <w:p w:rsidR="00651A4C" w:rsidRPr="00A925B9" w:rsidRDefault="00A925B9" w:rsidP="00A925B9">
      <w:pPr>
        <w:ind w:firstLine="709"/>
        <w:rPr>
          <w:rFonts w:ascii="Times New Roman" w:hAnsi="Times New Roman" w:cs="Times New Roman"/>
          <w:sz w:val="28"/>
          <w:lang w:val="uk-UA"/>
        </w:rPr>
      </w:pPr>
      <w:r w:rsidRPr="00A925B9">
        <w:rPr>
          <w:rFonts w:ascii="Times New Roman" w:hAnsi="Times New Roman" w:cs="Times New Roman"/>
          <w:sz w:val="28"/>
          <w:lang w:val="uk-UA"/>
        </w:rPr>
        <w:t>Відповідно з’явиться панель з питаннями та варіантами відповідей</w:t>
      </w:r>
      <w:r>
        <w:rPr>
          <w:rFonts w:ascii="Times New Roman" w:hAnsi="Times New Roman" w:cs="Times New Roman"/>
          <w:sz w:val="28"/>
          <w:lang w:val="uk-UA"/>
        </w:rPr>
        <w:t xml:space="preserve"> (з яких один правильний варіант).</w:t>
      </w:r>
    </w:p>
    <w:p w:rsidR="00651A4C" w:rsidRDefault="00651A4C" w:rsidP="00495615">
      <w:pPr>
        <w:rPr>
          <w:lang w:val="uk-UA"/>
        </w:rPr>
      </w:pPr>
    </w:p>
    <w:p w:rsidR="00651A4C" w:rsidRDefault="00651A4C" w:rsidP="00495615">
      <w:pPr>
        <w:rPr>
          <w:lang w:val="uk-UA"/>
        </w:rPr>
      </w:pPr>
    </w:p>
    <w:p w:rsidR="00651A4C" w:rsidRDefault="00651A4C" w:rsidP="00495615">
      <w:pPr>
        <w:rPr>
          <w:lang w:val="uk-UA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727700" cy="2006600"/>
            <wp:effectExtent l="0" t="0" r="6350" b="0"/>
            <wp:docPr id="10" name="Picture 10" descr="/Users/aleksus/Desktop/Screen Shot 2017-09-17 at 21.22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/Users/aleksus/Desktop/Screen Shot 2017-09-17 at 21.22.48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EC" w:rsidRDefault="006440EC" w:rsidP="00495615">
      <w:pPr>
        <w:rPr>
          <w:lang w:val="uk-UA"/>
        </w:rPr>
      </w:pPr>
    </w:p>
    <w:p w:rsidR="006440EC" w:rsidRPr="00A925B9" w:rsidRDefault="006440EC" w:rsidP="00A925B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5B9">
        <w:rPr>
          <w:rFonts w:ascii="Times New Roman" w:hAnsi="Times New Roman" w:cs="Times New Roman"/>
          <w:sz w:val="28"/>
          <w:szCs w:val="28"/>
          <w:lang w:val="uk-UA"/>
        </w:rPr>
        <w:t>Кандидат повинен вибрати необхідний варіант і перейти до наступ</w:t>
      </w:r>
      <w:r w:rsidR="00A925B9">
        <w:rPr>
          <w:rFonts w:ascii="Times New Roman" w:hAnsi="Times New Roman" w:cs="Times New Roman"/>
          <w:sz w:val="28"/>
          <w:szCs w:val="28"/>
          <w:lang w:val="uk-UA"/>
        </w:rPr>
        <w:t>ного питання натиснувши кнопку «Далі».</w:t>
      </w:r>
    </w:p>
    <w:p w:rsidR="006440EC" w:rsidRDefault="006440EC" w:rsidP="00495615">
      <w:pPr>
        <w:rPr>
          <w:lang w:val="uk-UA"/>
        </w:rPr>
      </w:pPr>
    </w:p>
    <w:p w:rsidR="00651A4C" w:rsidRDefault="006440EC" w:rsidP="00507B58">
      <w:pPr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3606800" cy="1485900"/>
            <wp:effectExtent l="0" t="0" r="0" b="0"/>
            <wp:docPr id="14" name="Picture 14" descr="/Users/aleksus/Desktop/Screen Shot 2017-09-17 at 21.23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/Users/aleksus/Desktop/Screen Shot 2017-09-17 at 21.23.05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EC" w:rsidRDefault="006440EC" w:rsidP="00495615">
      <w:pPr>
        <w:rPr>
          <w:lang w:val="uk-UA"/>
        </w:rPr>
      </w:pPr>
    </w:p>
    <w:p w:rsidR="00651A4C" w:rsidRPr="00A925B9" w:rsidRDefault="006440EC" w:rsidP="00A925B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5B9">
        <w:rPr>
          <w:rFonts w:ascii="Times New Roman" w:hAnsi="Times New Roman" w:cs="Times New Roman"/>
          <w:sz w:val="28"/>
          <w:szCs w:val="28"/>
          <w:lang w:val="uk-UA"/>
        </w:rPr>
        <w:t xml:space="preserve">У будь-який момент до завершення </w:t>
      </w:r>
      <w:r w:rsidR="00A925B9">
        <w:rPr>
          <w:rFonts w:ascii="Times New Roman" w:hAnsi="Times New Roman" w:cs="Times New Roman"/>
          <w:sz w:val="28"/>
          <w:szCs w:val="28"/>
          <w:lang w:val="uk-UA"/>
        </w:rPr>
        <w:t>тестування</w:t>
      </w:r>
      <w:r w:rsidRPr="00A925B9">
        <w:rPr>
          <w:rFonts w:ascii="Times New Roman" w:hAnsi="Times New Roman" w:cs="Times New Roman"/>
          <w:sz w:val="28"/>
          <w:szCs w:val="28"/>
          <w:lang w:val="uk-UA"/>
        </w:rPr>
        <w:t xml:space="preserve">, кандидат може переглянути список усіх питань, натиснувши на кнопку </w:t>
      </w:r>
      <w:r w:rsidR="00A925B9">
        <w:rPr>
          <w:rFonts w:ascii="Times New Roman" w:hAnsi="Times New Roman" w:cs="Times New Roman"/>
          <w:sz w:val="28"/>
          <w:szCs w:val="28"/>
          <w:lang w:val="uk-UA"/>
        </w:rPr>
        <w:t>«Список питань». У списку</w:t>
      </w:r>
      <w:r w:rsidRPr="00A925B9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="00A925B9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A925B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A925B9">
        <w:rPr>
          <w:rFonts w:ascii="Times New Roman" w:hAnsi="Times New Roman" w:cs="Times New Roman"/>
          <w:sz w:val="28"/>
          <w:szCs w:val="28"/>
          <w:lang w:val="uk-UA"/>
        </w:rPr>
        <w:t>ереглянути</w:t>
      </w:r>
      <w:r w:rsidR="00F9314A">
        <w:rPr>
          <w:rFonts w:ascii="Times New Roman" w:hAnsi="Times New Roman" w:cs="Times New Roman"/>
          <w:sz w:val="28"/>
          <w:szCs w:val="28"/>
          <w:lang w:val="uk-UA"/>
        </w:rPr>
        <w:t xml:space="preserve"> питання</w:t>
      </w:r>
      <w:r w:rsidRPr="00A925B9">
        <w:rPr>
          <w:rFonts w:ascii="Times New Roman" w:hAnsi="Times New Roman" w:cs="Times New Roman"/>
          <w:sz w:val="28"/>
          <w:szCs w:val="28"/>
          <w:lang w:val="uk-UA"/>
        </w:rPr>
        <w:t xml:space="preserve">, на які </w:t>
      </w:r>
      <w:r w:rsidR="00F9314A">
        <w:rPr>
          <w:rFonts w:ascii="Times New Roman" w:hAnsi="Times New Roman" w:cs="Times New Roman"/>
          <w:sz w:val="28"/>
          <w:szCs w:val="28"/>
          <w:lang w:val="uk-UA"/>
        </w:rPr>
        <w:t>вженадано відповіді.</w:t>
      </w:r>
    </w:p>
    <w:p w:rsidR="006440EC" w:rsidRDefault="006440EC" w:rsidP="00507B58">
      <w:pPr>
        <w:jc w:val="center"/>
        <w:rPr>
          <w:lang w:val="uk-UA"/>
        </w:rPr>
      </w:pPr>
      <w:r w:rsidRPr="006440EC">
        <w:rPr>
          <w:noProof/>
          <w:lang w:val="ru-RU" w:eastAsia="ru-RU"/>
        </w:rPr>
        <w:drawing>
          <wp:inline distT="0" distB="0" distL="0" distR="0">
            <wp:extent cx="3543300" cy="1308100"/>
            <wp:effectExtent l="0" t="0" r="0" b="6350"/>
            <wp:docPr id="12" name="Picture 12" descr="/Users/aleksus/Desktop/Screen Shot 2017-09-17 at 21.22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/Users/aleksus/Desktop/Screen Shot 2017-09-17 at 21.22.55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0FA" w:rsidRDefault="00CF60FA" w:rsidP="00495615">
      <w:pPr>
        <w:rPr>
          <w:lang w:val="uk-UA"/>
        </w:rPr>
      </w:pPr>
    </w:p>
    <w:p w:rsidR="00CF60FA" w:rsidRPr="00F9314A" w:rsidRDefault="00CF60FA" w:rsidP="00F9314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F9314A">
        <w:rPr>
          <w:rFonts w:ascii="Times New Roman" w:hAnsi="Times New Roman" w:cs="Times New Roman"/>
          <w:sz w:val="28"/>
          <w:lang w:val="uk-UA"/>
        </w:rPr>
        <w:t xml:space="preserve">Кандидат може </w:t>
      </w:r>
      <w:r w:rsidR="00F9314A">
        <w:rPr>
          <w:rFonts w:ascii="Times New Roman" w:hAnsi="Times New Roman" w:cs="Times New Roman"/>
          <w:sz w:val="28"/>
          <w:lang w:val="uk-UA"/>
        </w:rPr>
        <w:t>переглянути</w:t>
      </w:r>
      <w:r w:rsidRPr="00F9314A">
        <w:rPr>
          <w:rFonts w:ascii="Times New Roman" w:hAnsi="Times New Roman" w:cs="Times New Roman"/>
          <w:sz w:val="28"/>
          <w:lang w:val="uk-UA"/>
        </w:rPr>
        <w:t xml:space="preserve">, </w:t>
      </w:r>
      <w:r w:rsidR="00F9314A">
        <w:rPr>
          <w:rFonts w:ascii="Times New Roman" w:hAnsi="Times New Roman" w:cs="Times New Roman"/>
          <w:sz w:val="28"/>
          <w:lang w:val="uk-UA"/>
        </w:rPr>
        <w:t>кількість часу, яка</w:t>
      </w:r>
      <w:r w:rsidRPr="00F9314A">
        <w:rPr>
          <w:rFonts w:ascii="Times New Roman" w:hAnsi="Times New Roman" w:cs="Times New Roman"/>
          <w:sz w:val="28"/>
          <w:lang w:val="uk-UA"/>
        </w:rPr>
        <w:t xml:space="preserve"> залишил</w:t>
      </w:r>
      <w:r w:rsidR="00F9314A">
        <w:rPr>
          <w:rFonts w:ascii="Times New Roman" w:hAnsi="Times New Roman" w:cs="Times New Roman"/>
          <w:sz w:val="28"/>
          <w:lang w:val="uk-UA"/>
        </w:rPr>
        <w:t>а</w:t>
      </w:r>
      <w:r w:rsidRPr="00F9314A">
        <w:rPr>
          <w:rFonts w:ascii="Times New Roman" w:hAnsi="Times New Roman" w:cs="Times New Roman"/>
          <w:sz w:val="28"/>
          <w:lang w:val="uk-UA"/>
        </w:rPr>
        <w:t>ся до кінця проходження тесту</w:t>
      </w:r>
      <w:r w:rsidR="00F9314A">
        <w:rPr>
          <w:rFonts w:ascii="Times New Roman" w:hAnsi="Times New Roman" w:cs="Times New Roman"/>
          <w:sz w:val="28"/>
          <w:lang w:val="uk-UA"/>
        </w:rPr>
        <w:t>ванняза допомогою</w:t>
      </w:r>
      <w:r w:rsidRPr="00F9314A">
        <w:rPr>
          <w:rFonts w:ascii="Times New Roman" w:hAnsi="Times New Roman" w:cs="Times New Roman"/>
          <w:sz w:val="28"/>
          <w:lang w:val="uk-UA"/>
        </w:rPr>
        <w:t xml:space="preserve"> індикатора зворотного відліку, який знаходиться вправо</w:t>
      </w:r>
      <w:r w:rsidR="00F9314A">
        <w:rPr>
          <w:rFonts w:ascii="Times New Roman" w:hAnsi="Times New Roman" w:cs="Times New Roman"/>
          <w:sz w:val="28"/>
          <w:lang w:val="uk-UA"/>
        </w:rPr>
        <w:t>му</w:t>
      </w:r>
      <w:r w:rsidRPr="00F9314A">
        <w:rPr>
          <w:rFonts w:ascii="Times New Roman" w:hAnsi="Times New Roman" w:cs="Times New Roman"/>
          <w:sz w:val="28"/>
          <w:lang w:val="uk-UA"/>
        </w:rPr>
        <w:t xml:space="preserve"> куті.</w:t>
      </w:r>
    </w:p>
    <w:p w:rsidR="006440EC" w:rsidRDefault="006440EC" w:rsidP="00495615">
      <w:pPr>
        <w:rPr>
          <w:lang w:val="uk-UA"/>
        </w:rPr>
      </w:pPr>
    </w:p>
    <w:p w:rsidR="00651A4C" w:rsidRDefault="00651A4C" w:rsidP="00507B58">
      <w:pPr>
        <w:jc w:val="center"/>
        <w:rPr>
          <w:lang w:val="uk-UA"/>
        </w:rPr>
      </w:pPr>
      <w:r w:rsidRPr="00F9314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552700" cy="1231900"/>
            <wp:effectExtent l="0" t="0" r="0" b="6350"/>
            <wp:docPr id="11" name="Picture 11" descr="/Users/aleksus/Desktop/Screen Shot 2017-09-17 at 21.22.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/Users/aleksus/Desktop/Screen Shot 2017-09-17 at 21.22.4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4C" w:rsidRPr="005216D4" w:rsidRDefault="005216D4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16D4">
        <w:rPr>
          <w:rFonts w:ascii="Times New Roman" w:hAnsi="Times New Roman" w:cs="Times New Roman"/>
          <w:sz w:val="28"/>
          <w:szCs w:val="28"/>
          <w:lang w:val="uk-UA"/>
        </w:rPr>
        <w:t xml:space="preserve">Також можна пропустити питання тесту, </w:t>
      </w:r>
      <w:r w:rsidR="00A249D8">
        <w:rPr>
          <w:rFonts w:ascii="Times New Roman" w:hAnsi="Times New Roman" w:cs="Times New Roman"/>
          <w:sz w:val="28"/>
          <w:szCs w:val="28"/>
          <w:lang w:val="uk-UA"/>
        </w:rPr>
        <w:t>до того як</w:t>
      </w:r>
      <w:r w:rsidRPr="005216D4">
        <w:rPr>
          <w:rFonts w:ascii="Times New Roman" w:hAnsi="Times New Roman" w:cs="Times New Roman"/>
          <w:sz w:val="28"/>
          <w:szCs w:val="28"/>
          <w:lang w:val="uk-UA"/>
        </w:rPr>
        <w:t xml:space="preserve"> нада</w:t>
      </w:r>
      <w:r w:rsidR="00A249D8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CF60FA" w:rsidRPr="005216D4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відповідь, натиснувши кнопку </w:t>
      </w:r>
      <w:r w:rsidRPr="005216D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F60FA" w:rsidRPr="005216D4">
        <w:rPr>
          <w:rFonts w:ascii="Times New Roman" w:hAnsi="Times New Roman" w:cs="Times New Roman"/>
          <w:sz w:val="28"/>
          <w:szCs w:val="28"/>
          <w:lang w:val="uk-UA"/>
        </w:rPr>
        <w:t>Пропустити</w:t>
      </w:r>
      <w:r w:rsidRPr="005216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49D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F60FA" w:rsidRPr="005216D4">
        <w:rPr>
          <w:rFonts w:ascii="Times New Roman" w:hAnsi="Times New Roman" w:cs="Times New Roman"/>
          <w:sz w:val="28"/>
          <w:szCs w:val="28"/>
          <w:lang w:val="uk-UA"/>
        </w:rPr>
        <w:t xml:space="preserve"> повернутися до нього пізніше.</w:t>
      </w:r>
    </w:p>
    <w:p w:rsidR="00651A4C" w:rsidRDefault="006440EC" w:rsidP="00507B58">
      <w:pPr>
        <w:jc w:val="center"/>
        <w:rPr>
          <w:lang w:val="uk-UA"/>
        </w:rPr>
      </w:pPr>
      <w:r w:rsidRPr="006440EC">
        <w:rPr>
          <w:noProof/>
          <w:lang w:val="ru-RU" w:eastAsia="ru-RU"/>
        </w:rPr>
        <w:lastRenderedPageBreak/>
        <w:drawing>
          <wp:inline distT="0" distB="0" distL="0" distR="0">
            <wp:extent cx="3505200" cy="1397000"/>
            <wp:effectExtent l="0" t="0" r="0" b="0"/>
            <wp:docPr id="13" name="Picture 13" descr="/Users/aleksus/Desktop/Screen Shot 2017-09-17 at 21.23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/Users/aleksus/Desktop/Screen Shot 2017-09-17 at 21.23.00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EC" w:rsidRPr="00A249D8" w:rsidRDefault="00CF60FA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A249D8">
        <w:rPr>
          <w:rFonts w:ascii="Times New Roman" w:hAnsi="Times New Roman" w:cs="Times New Roman"/>
          <w:sz w:val="28"/>
          <w:lang w:val="uk-UA"/>
        </w:rPr>
        <w:t>Кандидат може достроково завершити проходження тесту</w:t>
      </w:r>
      <w:r w:rsidR="00A249D8">
        <w:rPr>
          <w:rFonts w:ascii="Times New Roman" w:hAnsi="Times New Roman" w:cs="Times New Roman"/>
          <w:sz w:val="28"/>
          <w:lang w:val="uk-UA"/>
        </w:rPr>
        <w:t>вання</w:t>
      </w:r>
      <w:r w:rsidRPr="00A249D8">
        <w:rPr>
          <w:rFonts w:ascii="Times New Roman" w:hAnsi="Times New Roman" w:cs="Times New Roman"/>
          <w:sz w:val="28"/>
          <w:lang w:val="uk-UA"/>
        </w:rPr>
        <w:t xml:space="preserve">, натиснувши в правому верхньому куті кнопку </w:t>
      </w:r>
      <w:r w:rsidR="00A249D8">
        <w:rPr>
          <w:rFonts w:ascii="Times New Roman" w:hAnsi="Times New Roman" w:cs="Times New Roman"/>
          <w:sz w:val="28"/>
          <w:lang w:val="uk-UA"/>
        </w:rPr>
        <w:t>«</w:t>
      </w:r>
      <w:r w:rsidRPr="00A249D8">
        <w:rPr>
          <w:rFonts w:ascii="Times New Roman" w:hAnsi="Times New Roman" w:cs="Times New Roman"/>
          <w:sz w:val="28"/>
          <w:lang w:val="uk-UA"/>
        </w:rPr>
        <w:t>Завершити достроково!</w:t>
      </w:r>
      <w:r w:rsidR="00A249D8">
        <w:rPr>
          <w:rFonts w:ascii="Times New Roman" w:hAnsi="Times New Roman" w:cs="Times New Roman"/>
          <w:sz w:val="28"/>
          <w:lang w:val="uk-UA"/>
        </w:rPr>
        <w:t>»</w:t>
      </w:r>
    </w:p>
    <w:p w:rsidR="006440EC" w:rsidRDefault="006440EC" w:rsidP="00495615">
      <w:pPr>
        <w:rPr>
          <w:lang w:val="uk-UA"/>
        </w:rPr>
      </w:pPr>
    </w:p>
    <w:p w:rsidR="006440EC" w:rsidRDefault="006440EC" w:rsidP="00507B58">
      <w:pPr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3581400" cy="1143000"/>
            <wp:effectExtent l="0" t="0" r="0" b="0"/>
            <wp:docPr id="15" name="Picture 15" descr="/Users/aleksus/Desktop/Screen Shot 2017-09-17 at 21.23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/Users/aleksus/Desktop/Screen Shot 2017-09-17 at 21.23.16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EC" w:rsidRDefault="006440EC" w:rsidP="00495615">
      <w:pPr>
        <w:rPr>
          <w:lang w:val="uk-UA"/>
        </w:rPr>
      </w:pPr>
    </w:p>
    <w:p w:rsidR="00CF60FA" w:rsidRPr="00A249D8" w:rsidRDefault="00CF60FA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A249D8">
        <w:rPr>
          <w:rFonts w:ascii="Times New Roman" w:hAnsi="Times New Roman" w:cs="Times New Roman"/>
          <w:sz w:val="28"/>
          <w:lang w:val="uk-UA"/>
        </w:rPr>
        <w:t>Після проходження тесту, перед кандидатом з'явить</w:t>
      </w:r>
      <w:r w:rsidR="00A249D8">
        <w:rPr>
          <w:rFonts w:ascii="Times New Roman" w:hAnsi="Times New Roman" w:cs="Times New Roman"/>
          <w:sz w:val="28"/>
          <w:lang w:val="uk-UA"/>
        </w:rPr>
        <w:t>ся результат проходження тестування.</w:t>
      </w:r>
      <w:bookmarkStart w:id="0" w:name="_GoBack"/>
      <w:bookmarkEnd w:id="0"/>
    </w:p>
    <w:p w:rsidR="006440EC" w:rsidRDefault="006440EC" w:rsidP="00507B58">
      <w:pPr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4076065" cy="4139330"/>
            <wp:effectExtent l="0" t="0" r="635" b="0"/>
            <wp:docPr id="16" name="Picture 16" descr="/Users/aleksus/Desktop/Screen Shot 2017-09-17 at 21.25.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/Users/aleksus/Desktop/Screen Shot 2017-09-17 at 21.25.39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350" cy="4142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339" w:rsidRDefault="00866339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866339" w:rsidRDefault="00866339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866339" w:rsidRDefault="00866339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866339" w:rsidRDefault="00866339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866339" w:rsidRDefault="00866339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6440EC" w:rsidRPr="00A249D8" w:rsidRDefault="00507B58" w:rsidP="00A249D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A249D8">
        <w:rPr>
          <w:rFonts w:ascii="Times New Roman" w:hAnsi="Times New Roman" w:cs="Times New Roman"/>
          <w:sz w:val="28"/>
          <w:lang w:val="uk-UA"/>
        </w:rPr>
        <w:lastRenderedPageBreak/>
        <w:t xml:space="preserve">Кандидат може </w:t>
      </w:r>
      <w:r w:rsidR="00A249D8">
        <w:rPr>
          <w:rFonts w:ascii="Times New Roman" w:hAnsi="Times New Roman" w:cs="Times New Roman"/>
          <w:sz w:val="28"/>
          <w:lang w:val="uk-UA"/>
        </w:rPr>
        <w:t>переглянути</w:t>
      </w:r>
      <w:r w:rsidRPr="00A249D8">
        <w:rPr>
          <w:rFonts w:ascii="Times New Roman" w:hAnsi="Times New Roman" w:cs="Times New Roman"/>
          <w:sz w:val="28"/>
          <w:lang w:val="uk-UA"/>
        </w:rPr>
        <w:t xml:space="preserve"> результат пройден</w:t>
      </w:r>
      <w:r w:rsidR="00A249D8">
        <w:rPr>
          <w:rFonts w:ascii="Times New Roman" w:hAnsi="Times New Roman" w:cs="Times New Roman"/>
          <w:sz w:val="28"/>
          <w:lang w:val="uk-UA"/>
        </w:rPr>
        <w:t>ого</w:t>
      </w:r>
      <w:r w:rsidRPr="00A249D8">
        <w:rPr>
          <w:rFonts w:ascii="Times New Roman" w:hAnsi="Times New Roman" w:cs="Times New Roman"/>
          <w:sz w:val="28"/>
          <w:lang w:val="uk-UA"/>
        </w:rPr>
        <w:t xml:space="preserve"> тест</w:t>
      </w:r>
      <w:r w:rsidR="00A249D8">
        <w:rPr>
          <w:rFonts w:ascii="Times New Roman" w:hAnsi="Times New Roman" w:cs="Times New Roman"/>
          <w:sz w:val="28"/>
          <w:lang w:val="uk-UA"/>
        </w:rPr>
        <w:t>ування</w:t>
      </w:r>
      <w:r w:rsidRPr="00A249D8">
        <w:rPr>
          <w:rFonts w:ascii="Times New Roman" w:hAnsi="Times New Roman" w:cs="Times New Roman"/>
          <w:sz w:val="28"/>
          <w:lang w:val="uk-UA"/>
        </w:rPr>
        <w:t xml:space="preserve"> в особистому кабінеті в розділі </w:t>
      </w:r>
      <w:r w:rsidR="00A249D8">
        <w:rPr>
          <w:rFonts w:ascii="Times New Roman" w:hAnsi="Times New Roman" w:cs="Times New Roman"/>
          <w:sz w:val="28"/>
          <w:lang w:val="uk-UA"/>
        </w:rPr>
        <w:t>«</w:t>
      </w:r>
      <w:r w:rsidRPr="00A249D8">
        <w:rPr>
          <w:rFonts w:ascii="Times New Roman" w:hAnsi="Times New Roman" w:cs="Times New Roman"/>
          <w:sz w:val="28"/>
          <w:lang w:val="uk-UA"/>
        </w:rPr>
        <w:t>Мої тести</w:t>
      </w:r>
      <w:r w:rsidR="00A249D8">
        <w:rPr>
          <w:rFonts w:ascii="Times New Roman" w:hAnsi="Times New Roman" w:cs="Times New Roman"/>
          <w:sz w:val="28"/>
          <w:lang w:val="uk-UA"/>
        </w:rPr>
        <w:t>»обравши</w:t>
      </w:r>
      <w:r w:rsidRPr="00A249D8">
        <w:rPr>
          <w:rFonts w:ascii="Times New Roman" w:hAnsi="Times New Roman" w:cs="Times New Roman"/>
          <w:sz w:val="28"/>
          <w:lang w:val="uk-UA"/>
        </w:rPr>
        <w:t xml:space="preserve"> необхідний тест </w:t>
      </w:r>
      <w:r w:rsidR="00A249D8">
        <w:rPr>
          <w:rFonts w:ascii="Times New Roman" w:hAnsi="Times New Roman" w:cs="Times New Roman"/>
          <w:sz w:val="28"/>
          <w:lang w:val="uk-UA"/>
        </w:rPr>
        <w:t>та</w:t>
      </w:r>
      <w:r w:rsidRPr="00A249D8">
        <w:rPr>
          <w:rFonts w:ascii="Times New Roman" w:hAnsi="Times New Roman" w:cs="Times New Roman"/>
          <w:sz w:val="28"/>
          <w:lang w:val="uk-UA"/>
        </w:rPr>
        <w:t xml:space="preserve"> натиснувши кнопку </w:t>
      </w:r>
      <w:r w:rsidR="00A249D8">
        <w:rPr>
          <w:rFonts w:ascii="Times New Roman" w:hAnsi="Times New Roman" w:cs="Times New Roman"/>
          <w:sz w:val="28"/>
          <w:lang w:val="uk-UA"/>
        </w:rPr>
        <w:t>«</w:t>
      </w:r>
      <w:r w:rsidRPr="00A249D8">
        <w:rPr>
          <w:rFonts w:ascii="Times New Roman" w:hAnsi="Times New Roman" w:cs="Times New Roman"/>
          <w:sz w:val="28"/>
          <w:lang w:val="uk-UA"/>
        </w:rPr>
        <w:t>Результати</w:t>
      </w:r>
      <w:r w:rsidR="00A249D8">
        <w:rPr>
          <w:rFonts w:ascii="Times New Roman" w:hAnsi="Times New Roman" w:cs="Times New Roman"/>
          <w:sz w:val="28"/>
          <w:lang w:val="uk-UA"/>
        </w:rPr>
        <w:t>».</w:t>
      </w:r>
    </w:p>
    <w:p w:rsidR="006440EC" w:rsidRPr="006440EC" w:rsidRDefault="006440EC" w:rsidP="00507B58">
      <w:pPr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898900" cy="4305300"/>
            <wp:effectExtent l="0" t="0" r="6350" b="0"/>
            <wp:docPr id="17" name="Picture 17" descr="/Users/aleksus/Desktop/Screen Shot 2017-09-17 at 21.25.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/Users/aleksus/Desktop/Screen Shot 2017-09-17 at 21.25.49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40EC" w:rsidRPr="006440EC" w:rsidSect="00712923">
      <w:pgSz w:w="11900" w:h="16840"/>
      <w:pgMar w:top="851" w:right="701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A1504"/>
    <w:multiLevelType w:val="hybridMultilevel"/>
    <w:tmpl w:val="D8720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04670"/>
    <w:multiLevelType w:val="hybridMultilevel"/>
    <w:tmpl w:val="11740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characterSpacingControl w:val="doNotCompress"/>
  <w:compat/>
  <w:rsids>
    <w:rsidRoot w:val="00D7142F"/>
    <w:rsid w:val="000E5A44"/>
    <w:rsid w:val="00115B1D"/>
    <w:rsid w:val="001D1A4F"/>
    <w:rsid w:val="0021613F"/>
    <w:rsid w:val="00267880"/>
    <w:rsid w:val="002D0B06"/>
    <w:rsid w:val="0047374E"/>
    <w:rsid w:val="00495615"/>
    <w:rsid w:val="00507800"/>
    <w:rsid w:val="00507B58"/>
    <w:rsid w:val="005216D4"/>
    <w:rsid w:val="006440EC"/>
    <w:rsid w:val="00651A4C"/>
    <w:rsid w:val="00712923"/>
    <w:rsid w:val="007E0091"/>
    <w:rsid w:val="00866339"/>
    <w:rsid w:val="00886FAD"/>
    <w:rsid w:val="008B3CF7"/>
    <w:rsid w:val="00960B44"/>
    <w:rsid w:val="00A249D8"/>
    <w:rsid w:val="00A560B9"/>
    <w:rsid w:val="00A925B9"/>
    <w:rsid w:val="00AB4C26"/>
    <w:rsid w:val="00B97103"/>
    <w:rsid w:val="00CF60FA"/>
    <w:rsid w:val="00D7142F"/>
    <w:rsid w:val="00D81793"/>
    <w:rsid w:val="00D9154E"/>
    <w:rsid w:val="00F93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4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9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4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9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9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6.wdp"/><Relationship Id="rId26" Type="http://schemas.microsoft.com/office/2007/relationships/hdphoto" Target="media/hdphoto10.wdp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microsoft.com/office/2007/relationships/hdphoto" Target="media/hdphoto14.wdp"/><Relationship Id="rId12" Type="http://schemas.microsoft.com/office/2007/relationships/hdphoto" Target="media/hdphoto3.wdp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microsoft.com/office/2007/relationships/hdphoto" Target="media/hdphoto16.wdp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13.png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24" Type="http://schemas.microsoft.com/office/2007/relationships/hdphoto" Target="media/hdphoto9.wdp"/><Relationship Id="rId32" Type="http://schemas.microsoft.com/office/2007/relationships/hdphoto" Target="media/hdphoto13.wdp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microsoft.com/office/2007/relationships/hdphoto" Target="media/hdphoto11.wdp"/><Relationship Id="rId36" Type="http://schemas.microsoft.com/office/2007/relationships/hdphoto" Target="media/hdphoto15.wdp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microsoft.com/office/2007/relationships/hdphoto" Target="media/hdphoto8.wdp"/><Relationship Id="rId27" Type="http://schemas.openxmlformats.org/officeDocument/2006/relationships/image" Target="media/image12.png"/><Relationship Id="rId30" Type="http://schemas.microsoft.com/office/2007/relationships/hdphoto" Target="media/hdphoto12.wdp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Oleksii Tsipiniuk</dc:creator>
  <cp:lastModifiedBy>HOLODKOV</cp:lastModifiedBy>
  <cp:revision>6</cp:revision>
  <cp:lastPrinted>2017-10-17T08:13:00Z</cp:lastPrinted>
  <dcterms:created xsi:type="dcterms:W3CDTF">2017-10-16T11:01:00Z</dcterms:created>
  <dcterms:modified xsi:type="dcterms:W3CDTF">2017-10-17T12:07:00Z</dcterms:modified>
</cp:coreProperties>
</file>